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C343" w14:textId="77777777" w:rsidR="005D1B1D" w:rsidRPr="009545B0" w:rsidRDefault="00713CC5" w:rsidP="009545B0">
      <w:pPr>
        <w:pStyle w:val="Ttulo1"/>
        <w:jc w:val="center"/>
        <w:rPr>
          <w:rFonts w:ascii="Arial" w:hAnsi="Arial" w:cs="Arial"/>
          <w:color w:val="auto"/>
          <w:lang w:val="es-CO"/>
        </w:rPr>
      </w:pPr>
      <w:r w:rsidRPr="009545B0">
        <w:rPr>
          <w:rFonts w:ascii="Arial" w:hAnsi="Arial" w:cs="Arial"/>
          <w:color w:val="auto"/>
          <w:lang w:val="es-CO"/>
        </w:rPr>
        <w:t>Minuto a Minuto — Reunión de Equipo con Cultura del Diálogo</w:t>
      </w:r>
    </w:p>
    <w:p w14:paraId="71D4D819" w14:textId="68A4C65E" w:rsidR="005D1B1D" w:rsidRDefault="00713CC5" w:rsidP="0086732C">
      <w:pPr>
        <w:spacing w:line="360" w:lineRule="auto"/>
        <w:jc w:val="center"/>
        <w:rPr>
          <w:rFonts w:ascii="Arial" w:hAnsi="Arial" w:cs="Arial"/>
          <w:sz w:val="24"/>
          <w:szCs w:val="24"/>
          <w:lang w:val="es-CO"/>
        </w:rPr>
      </w:pPr>
      <w:r w:rsidRPr="009545B0">
        <w:rPr>
          <w:rFonts w:ascii="Arial" w:hAnsi="Arial" w:cs="Arial"/>
          <w:sz w:val="24"/>
          <w:szCs w:val="24"/>
          <w:lang w:val="es-CO"/>
        </w:rPr>
        <w:t>Duración total estimada: 60 minutos</w:t>
      </w:r>
    </w:p>
    <w:p w14:paraId="145AE21D" w14:textId="0148D631" w:rsidR="00FD6696" w:rsidRPr="009545B0" w:rsidRDefault="00FD6696" w:rsidP="00FD6696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 xml:space="preserve">Reunión de equipo de 18 de junio de 2025 </w:t>
      </w:r>
    </w:p>
    <w:p w14:paraId="0D733377" w14:textId="7F68625C" w:rsidR="005D1B1D" w:rsidRPr="009545B0" w:rsidRDefault="00713CC5" w:rsidP="0086732C">
      <w:pPr>
        <w:pStyle w:val="Ttulo2"/>
        <w:numPr>
          <w:ilvl w:val="0"/>
          <w:numId w:val="12"/>
        </w:numPr>
        <w:spacing w:line="360" w:lineRule="auto"/>
        <w:rPr>
          <w:rFonts w:ascii="Arial" w:hAnsi="Arial" w:cs="Arial"/>
          <w:color w:val="auto"/>
          <w:sz w:val="24"/>
          <w:szCs w:val="24"/>
          <w:lang w:val="es-CO"/>
        </w:rPr>
      </w:pPr>
      <w:r w:rsidRPr="009545B0">
        <w:rPr>
          <w:rFonts w:ascii="Arial" w:hAnsi="Arial" w:cs="Arial"/>
          <w:color w:val="auto"/>
          <w:sz w:val="24"/>
          <w:szCs w:val="24"/>
          <w:lang w:val="es-CO"/>
        </w:rPr>
        <w:t>Bienvenida y encuadre (5 min)</w:t>
      </w:r>
    </w:p>
    <w:p w14:paraId="1900C8FE" w14:textId="127ECDAB" w:rsidR="00AF64D2" w:rsidRDefault="00713CC5" w:rsidP="0086732C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  <w:r w:rsidRPr="009545B0">
        <w:rPr>
          <w:rFonts w:ascii="Arial" w:hAnsi="Arial" w:cs="Arial"/>
          <w:sz w:val="24"/>
          <w:szCs w:val="24"/>
          <w:lang w:val="es-CO"/>
        </w:rPr>
        <w:t>Responsable: líder de la reunión.</w:t>
      </w:r>
      <w:r w:rsidRPr="009545B0">
        <w:rPr>
          <w:rFonts w:ascii="Arial" w:hAnsi="Arial" w:cs="Arial"/>
          <w:sz w:val="24"/>
          <w:szCs w:val="24"/>
          <w:lang w:val="es-CO"/>
        </w:rPr>
        <w:br/>
        <w:t>Actividad:</w:t>
      </w:r>
      <w:r w:rsidRPr="009545B0">
        <w:rPr>
          <w:rFonts w:ascii="Arial" w:hAnsi="Arial" w:cs="Arial"/>
          <w:sz w:val="24"/>
          <w:szCs w:val="24"/>
          <w:lang w:val="es-CO"/>
        </w:rPr>
        <w:br/>
        <w:t xml:space="preserve">- Saludo cordial y breve </w:t>
      </w:r>
      <w:proofErr w:type="spellStart"/>
      <w:r w:rsidRPr="009545B0">
        <w:rPr>
          <w:rFonts w:ascii="Arial" w:hAnsi="Arial" w:cs="Arial"/>
          <w:sz w:val="24"/>
          <w:szCs w:val="24"/>
          <w:lang w:val="es-CO"/>
        </w:rPr>
        <w:t>check</w:t>
      </w:r>
      <w:proofErr w:type="spellEnd"/>
      <w:r w:rsidRPr="009545B0">
        <w:rPr>
          <w:rFonts w:ascii="Arial" w:hAnsi="Arial" w:cs="Arial"/>
          <w:sz w:val="24"/>
          <w:szCs w:val="24"/>
          <w:lang w:val="es-CO"/>
        </w:rPr>
        <w:t xml:space="preserve">-in </w:t>
      </w:r>
    </w:p>
    <w:p w14:paraId="1FDF2A67" w14:textId="332AD010" w:rsidR="009545B0" w:rsidRPr="00AF64D2" w:rsidRDefault="00AF64D2" w:rsidP="0086732C">
      <w:pPr>
        <w:pStyle w:val="Prrafodelista"/>
        <w:numPr>
          <w:ilvl w:val="0"/>
          <w:numId w:val="13"/>
        </w:numPr>
        <w:spacing w:line="360" w:lineRule="auto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 xml:space="preserve">Trabajo </w:t>
      </w:r>
      <w:r w:rsidR="00713CC5" w:rsidRPr="00AF64D2">
        <w:rPr>
          <w:rFonts w:ascii="Arial" w:hAnsi="Arial" w:cs="Arial"/>
          <w:sz w:val="24"/>
          <w:szCs w:val="24"/>
          <w:lang w:val="es-CO"/>
        </w:rPr>
        <w:t>emocional (¿cómo llegamos hoy?).</w:t>
      </w:r>
    </w:p>
    <w:p w14:paraId="178A23CA" w14:textId="4142C4A1" w:rsidR="005D1B1D" w:rsidRPr="009545B0" w:rsidRDefault="00713CC5" w:rsidP="0086732C">
      <w:pPr>
        <w:spacing w:line="360" w:lineRule="auto"/>
        <w:rPr>
          <w:rFonts w:ascii="Arial" w:hAnsi="Arial" w:cs="Arial"/>
          <w:b/>
          <w:bCs/>
          <w:sz w:val="24"/>
          <w:szCs w:val="24"/>
          <w:lang w:val="es-CO"/>
        </w:rPr>
      </w:pPr>
      <w:r w:rsidRPr="009545B0">
        <w:rPr>
          <w:rFonts w:ascii="Arial" w:hAnsi="Arial" w:cs="Arial"/>
          <w:sz w:val="24"/>
          <w:szCs w:val="24"/>
          <w:lang w:val="es-CO"/>
        </w:rPr>
        <w:br/>
      </w:r>
      <w:r w:rsidR="009545B0" w:rsidRPr="009545B0">
        <w:rPr>
          <w:rFonts w:ascii="Arial" w:hAnsi="Arial" w:cs="Arial"/>
          <w:b/>
          <w:bCs/>
          <w:sz w:val="24"/>
          <w:szCs w:val="24"/>
          <w:lang w:val="es-CO"/>
        </w:rPr>
        <w:t xml:space="preserve">OBJETIVOS DE LA REUNIÓN: </w:t>
      </w:r>
    </w:p>
    <w:p w14:paraId="0974B34C" w14:textId="77777777" w:rsidR="009545B0" w:rsidRPr="009545B0" w:rsidRDefault="009545B0" w:rsidP="0086732C">
      <w:pPr>
        <w:pStyle w:val="NormalWeb"/>
        <w:numPr>
          <w:ilvl w:val="0"/>
          <w:numId w:val="10"/>
        </w:numPr>
        <w:spacing w:line="360" w:lineRule="auto"/>
        <w:rPr>
          <w:rFonts w:ascii="Arial" w:hAnsi="Arial" w:cs="Arial"/>
          <w:b/>
          <w:bCs/>
        </w:rPr>
      </w:pPr>
      <w:r w:rsidRPr="009545B0">
        <w:rPr>
          <w:rStyle w:val="Textoennegrita"/>
          <w:rFonts w:ascii="Arial" w:hAnsi="Arial" w:cs="Arial"/>
          <w:b w:val="0"/>
          <w:bCs w:val="0"/>
        </w:rPr>
        <w:t>Fortalecer la comunicación interna y la escucha activa entre los miembros del equipo, generando un espacio de diálogo respetuoso para compartir ideas, resolver dudas y construir acuerdos comunes.</w:t>
      </w:r>
    </w:p>
    <w:p w14:paraId="06257BD1" w14:textId="0CBC4B2E" w:rsidR="009545B0" w:rsidRDefault="009545B0" w:rsidP="0086732C">
      <w:pPr>
        <w:pStyle w:val="Prrafodelista"/>
        <w:numPr>
          <w:ilvl w:val="0"/>
          <w:numId w:val="10"/>
        </w:numPr>
        <w:spacing w:line="360" w:lineRule="auto"/>
        <w:rPr>
          <w:rFonts w:ascii="Arial" w:hAnsi="Arial" w:cs="Arial"/>
          <w:sz w:val="24"/>
          <w:szCs w:val="24"/>
          <w:lang w:val="es-CO"/>
        </w:rPr>
      </w:pPr>
      <w:r w:rsidRPr="009545B0">
        <w:rPr>
          <w:rFonts w:ascii="Arial" w:hAnsi="Arial" w:cs="Arial"/>
          <w:sz w:val="24"/>
          <w:szCs w:val="24"/>
          <w:lang w:val="es-CO"/>
        </w:rPr>
        <w:t xml:space="preserve">Dar revisión a los pendientes de la semana frente temas documentales, asistencias a actividades </w:t>
      </w:r>
      <w:r w:rsidR="0086732C">
        <w:rPr>
          <w:rFonts w:ascii="Arial" w:hAnsi="Arial" w:cs="Arial"/>
          <w:sz w:val="24"/>
          <w:szCs w:val="24"/>
          <w:lang w:val="es-CO"/>
        </w:rPr>
        <w:t xml:space="preserve">y </w:t>
      </w:r>
      <w:r w:rsidRPr="009545B0">
        <w:rPr>
          <w:rFonts w:ascii="Arial" w:hAnsi="Arial" w:cs="Arial"/>
          <w:sz w:val="24"/>
          <w:szCs w:val="24"/>
          <w:lang w:val="es-CO"/>
        </w:rPr>
        <w:t>en gen</w:t>
      </w:r>
      <w:r>
        <w:rPr>
          <w:rFonts w:ascii="Arial" w:hAnsi="Arial" w:cs="Arial"/>
          <w:sz w:val="24"/>
          <w:szCs w:val="24"/>
          <w:lang w:val="es-CO"/>
        </w:rPr>
        <w:t>e</w:t>
      </w:r>
      <w:r w:rsidRPr="009545B0">
        <w:rPr>
          <w:rFonts w:ascii="Arial" w:hAnsi="Arial" w:cs="Arial"/>
          <w:sz w:val="24"/>
          <w:szCs w:val="24"/>
          <w:lang w:val="es-CO"/>
        </w:rPr>
        <w:t xml:space="preserve">ral. </w:t>
      </w:r>
    </w:p>
    <w:p w14:paraId="49BB0692" w14:textId="77777777" w:rsidR="009545B0" w:rsidRDefault="009545B0" w:rsidP="0086732C">
      <w:pPr>
        <w:pStyle w:val="Prrafodelista"/>
        <w:spacing w:line="360" w:lineRule="auto"/>
        <w:rPr>
          <w:rFonts w:ascii="Arial" w:hAnsi="Arial" w:cs="Arial"/>
          <w:sz w:val="24"/>
          <w:szCs w:val="24"/>
          <w:lang w:val="es-CO"/>
        </w:rPr>
      </w:pPr>
    </w:p>
    <w:p w14:paraId="298BC1C5" w14:textId="340FE25F" w:rsidR="005D1B1D" w:rsidRPr="009545B0" w:rsidRDefault="009545B0" w:rsidP="0086732C">
      <w:pPr>
        <w:spacing w:line="360" w:lineRule="auto"/>
        <w:rPr>
          <w:rFonts w:ascii="Arial" w:hAnsi="Arial" w:cs="Arial"/>
          <w:b/>
          <w:bCs/>
          <w:sz w:val="24"/>
          <w:szCs w:val="24"/>
          <w:lang w:val="es-CO"/>
        </w:rPr>
      </w:pPr>
      <w:r>
        <w:rPr>
          <w:rFonts w:ascii="Arial" w:hAnsi="Arial" w:cs="Arial"/>
          <w:b/>
          <w:bCs/>
          <w:sz w:val="24"/>
          <w:szCs w:val="24"/>
          <w:lang w:val="es-CO"/>
        </w:rPr>
        <w:t xml:space="preserve">2. </w:t>
      </w:r>
      <w:r w:rsidR="00713CC5" w:rsidRPr="009545B0">
        <w:rPr>
          <w:rFonts w:ascii="Arial" w:hAnsi="Arial" w:cs="Arial"/>
          <w:b/>
          <w:bCs/>
          <w:sz w:val="24"/>
          <w:szCs w:val="24"/>
          <w:lang w:val="es-CO"/>
        </w:rPr>
        <w:t>Revisión de acuerdos anteriores (5 min)</w:t>
      </w:r>
    </w:p>
    <w:p w14:paraId="71955DAF" w14:textId="00BC4BA7" w:rsidR="005D1B1D" w:rsidRPr="009545B0" w:rsidRDefault="00713CC5" w:rsidP="0086732C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  <w:r w:rsidRPr="009545B0">
        <w:rPr>
          <w:rFonts w:ascii="Arial" w:hAnsi="Arial" w:cs="Arial"/>
          <w:sz w:val="24"/>
          <w:szCs w:val="24"/>
          <w:lang w:val="es-CO"/>
        </w:rPr>
        <w:t>- Repasar compromisos pendientes y avances desde la última reunión.</w:t>
      </w:r>
      <w:r w:rsidRPr="009545B0">
        <w:rPr>
          <w:rFonts w:ascii="Arial" w:hAnsi="Arial" w:cs="Arial"/>
          <w:sz w:val="24"/>
          <w:szCs w:val="24"/>
          <w:lang w:val="es-CO"/>
        </w:rPr>
        <w:br/>
        <w:t>- Validar si algo quedó pendiente para retomar hoy.</w:t>
      </w:r>
    </w:p>
    <w:p w14:paraId="5217BCB0" w14:textId="1D260F45" w:rsidR="0086732C" w:rsidRDefault="009545B0" w:rsidP="0086732C">
      <w:pPr>
        <w:pStyle w:val="Ttulo2"/>
        <w:spacing w:line="360" w:lineRule="auto"/>
        <w:rPr>
          <w:rFonts w:ascii="Arial" w:hAnsi="Arial" w:cs="Arial"/>
          <w:color w:val="auto"/>
          <w:sz w:val="24"/>
          <w:szCs w:val="24"/>
          <w:lang w:val="es-CO"/>
        </w:rPr>
      </w:pPr>
      <w:r>
        <w:rPr>
          <w:rFonts w:ascii="Arial" w:hAnsi="Arial" w:cs="Arial"/>
          <w:color w:val="auto"/>
          <w:sz w:val="24"/>
          <w:szCs w:val="24"/>
          <w:lang w:val="es-CO"/>
        </w:rPr>
        <w:t>3. D</w:t>
      </w:r>
      <w:r w:rsidR="00713CC5" w:rsidRPr="009545B0">
        <w:rPr>
          <w:rFonts w:ascii="Arial" w:hAnsi="Arial" w:cs="Arial"/>
          <w:color w:val="auto"/>
          <w:sz w:val="24"/>
          <w:szCs w:val="24"/>
          <w:lang w:val="es-CO"/>
        </w:rPr>
        <w:t>esarrollo de temas principales (35 min)</w:t>
      </w:r>
    </w:p>
    <w:p w14:paraId="103C956C" w14:textId="229E91FA" w:rsidR="009545B0" w:rsidRPr="0086732C" w:rsidRDefault="00713CC5" w:rsidP="0086732C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  <w:r w:rsidRPr="009545B0">
        <w:rPr>
          <w:rFonts w:ascii="Arial" w:hAnsi="Arial" w:cs="Arial"/>
          <w:sz w:val="24"/>
          <w:szCs w:val="24"/>
          <w:lang w:val="es-CO"/>
        </w:rPr>
        <w:t>Responsable: Todo el equipo, moderado por el facilitador.</w:t>
      </w:r>
      <w:r w:rsidRPr="009545B0">
        <w:rPr>
          <w:rFonts w:ascii="Arial" w:hAnsi="Arial" w:cs="Arial"/>
          <w:sz w:val="24"/>
          <w:szCs w:val="24"/>
          <w:lang w:val="es-CO"/>
        </w:rPr>
        <w:br/>
        <w:t>Actividad:</w:t>
      </w:r>
      <w:r w:rsidRPr="009545B0">
        <w:rPr>
          <w:rFonts w:ascii="Arial" w:hAnsi="Arial" w:cs="Arial"/>
          <w:sz w:val="24"/>
          <w:szCs w:val="24"/>
          <w:lang w:val="es-CO"/>
        </w:rPr>
        <w:br/>
      </w:r>
      <w:r w:rsidR="009545B0" w:rsidRPr="0086732C">
        <w:rPr>
          <w:rFonts w:ascii="Arial" w:hAnsi="Arial" w:cs="Arial"/>
          <w:b/>
          <w:bCs/>
          <w:sz w:val="24"/>
          <w:szCs w:val="24"/>
          <w:lang w:val="es-CO"/>
        </w:rPr>
        <w:t xml:space="preserve">TEMAS A TRATAR </w:t>
      </w:r>
    </w:p>
    <w:p w14:paraId="6050F9BD" w14:textId="77777777" w:rsidR="009545B0" w:rsidRPr="009545B0" w:rsidRDefault="009545B0" w:rsidP="0086732C">
      <w:pPr>
        <w:pStyle w:val="Prrafodelista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  <w:lang w:val="es-CO"/>
        </w:rPr>
      </w:pPr>
      <w:r w:rsidRPr="009545B0">
        <w:rPr>
          <w:rFonts w:ascii="Arial" w:hAnsi="Arial" w:cs="Arial"/>
          <w:sz w:val="24"/>
          <w:szCs w:val="24"/>
          <w:lang w:val="es-CO"/>
        </w:rPr>
        <w:t xml:space="preserve">Revisión pendientes semana de del 9 al 15 de junio </w:t>
      </w:r>
    </w:p>
    <w:p w14:paraId="7871FF62" w14:textId="77777777" w:rsidR="00F507F4" w:rsidRDefault="009545B0" w:rsidP="0086732C">
      <w:pPr>
        <w:pStyle w:val="Prrafodelista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  <w:lang w:val="es-CO"/>
        </w:rPr>
      </w:pPr>
      <w:r w:rsidRPr="009545B0">
        <w:rPr>
          <w:rFonts w:ascii="Arial" w:hAnsi="Arial" w:cs="Arial"/>
          <w:sz w:val="24"/>
          <w:szCs w:val="24"/>
          <w:lang w:val="es-CO"/>
        </w:rPr>
        <w:t>Retroalimentación aplicación de dispositivos del diálogo</w:t>
      </w:r>
    </w:p>
    <w:p w14:paraId="6633DA26" w14:textId="59E8496B" w:rsidR="009545B0" w:rsidRPr="009545B0" w:rsidRDefault="00F507F4" w:rsidP="0086732C">
      <w:pPr>
        <w:pStyle w:val="Prrafodelista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 xml:space="preserve">Reporte y uso del aplicativo </w:t>
      </w:r>
      <w:r w:rsidR="009545B0" w:rsidRPr="009545B0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379AE233" w14:textId="77777777" w:rsidR="0086732C" w:rsidRDefault="0086732C" w:rsidP="0086732C">
      <w:pPr>
        <w:pStyle w:val="Prrafodelista"/>
        <w:numPr>
          <w:ilvl w:val="0"/>
          <w:numId w:val="11"/>
        </w:numPr>
        <w:spacing w:line="360" w:lineRule="auto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lastRenderedPageBreak/>
        <w:t>Charla sobre c</w:t>
      </w:r>
      <w:r w:rsidR="009545B0" w:rsidRPr="009545B0">
        <w:rPr>
          <w:rFonts w:ascii="Arial" w:hAnsi="Arial" w:cs="Arial"/>
          <w:sz w:val="24"/>
          <w:szCs w:val="24"/>
          <w:lang w:val="es-CO"/>
        </w:rPr>
        <w:t>onvivencia y comunicación asertiva en el equipo</w:t>
      </w:r>
      <w:r w:rsidR="009545B0">
        <w:rPr>
          <w:rFonts w:ascii="Arial" w:hAnsi="Arial" w:cs="Arial"/>
          <w:sz w:val="24"/>
          <w:szCs w:val="24"/>
          <w:lang w:val="es-CO"/>
        </w:rPr>
        <w:t>.</w:t>
      </w:r>
    </w:p>
    <w:p w14:paraId="16FEA98B" w14:textId="2BD5794A" w:rsidR="009545B0" w:rsidRPr="0086732C" w:rsidRDefault="00713CC5" w:rsidP="00713CC5">
      <w:pPr>
        <w:pStyle w:val="Prrafodelista"/>
        <w:spacing w:line="360" w:lineRule="auto"/>
        <w:ind w:left="0"/>
        <w:rPr>
          <w:rFonts w:ascii="Arial" w:hAnsi="Arial" w:cs="Arial"/>
          <w:sz w:val="24"/>
          <w:szCs w:val="24"/>
          <w:lang w:val="es-CO"/>
        </w:rPr>
      </w:pPr>
      <w:r w:rsidRPr="0086732C">
        <w:rPr>
          <w:rFonts w:ascii="Arial" w:hAnsi="Arial" w:cs="Arial"/>
          <w:sz w:val="24"/>
          <w:szCs w:val="24"/>
          <w:lang w:val="es-CO"/>
        </w:rPr>
        <w:br/>
        <w:t>- Para cada tema:</w:t>
      </w:r>
      <w:r w:rsidRPr="0086732C">
        <w:rPr>
          <w:rFonts w:ascii="Arial" w:hAnsi="Arial" w:cs="Arial"/>
          <w:sz w:val="24"/>
          <w:szCs w:val="24"/>
          <w:lang w:val="es-CO"/>
        </w:rPr>
        <w:br/>
        <w:t xml:space="preserve">  • Exposición breve del contexto o problema.</w:t>
      </w:r>
      <w:r w:rsidRPr="0086732C">
        <w:rPr>
          <w:rFonts w:ascii="Arial" w:hAnsi="Arial" w:cs="Arial"/>
          <w:sz w:val="24"/>
          <w:szCs w:val="24"/>
          <w:lang w:val="es-CO"/>
        </w:rPr>
        <w:br/>
        <w:t xml:space="preserve">  • Espacio para preguntas aclaratorias.</w:t>
      </w:r>
      <w:r w:rsidRPr="0086732C">
        <w:rPr>
          <w:rFonts w:ascii="Arial" w:hAnsi="Arial" w:cs="Arial"/>
          <w:sz w:val="24"/>
          <w:szCs w:val="24"/>
          <w:lang w:val="es-CO"/>
        </w:rPr>
        <w:br/>
        <w:t xml:space="preserve">  • Ronda de opiniones (asegurar la palabra a todos).</w:t>
      </w:r>
      <w:r w:rsidRPr="0086732C">
        <w:rPr>
          <w:rFonts w:ascii="Arial" w:hAnsi="Arial" w:cs="Arial"/>
          <w:sz w:val="24"/>
          <w:szCs w:val="24"/>
          <w:lang w:val="es-CO"/>
        </w:rPr>
        <w:br/>
        <w:t xml:space="preserve">  • Generar propuestas o tomar decisiones conjuntas.</w:t>
      </w:r>
      <w:r w:rsidRPr="0086732C">
        <w:rPr>
          <w:rFonts w:ascii="Arial" w:hAnsi="Arial" w:cs="Arial"/>
          <w:sz w:val="24"/>
          <w:szCs w:val="24"/>
          <w:lang w:val="es-CO"/>
        </w:rPr>
        <w:br/>
        <w:t>- Usar herramientas de diálogo: turno de palabra, lenguaje respetuoso, síntesis de acuerdos parciales.</w:t>
      </w:r>
    </w:p>
    <w:p w14:paraId="4C41BDA5" w14:textId="77777777" w:rsidR="009545B0" w:rsidRDefault="009545B0" w:rsidP="0086732C">
      <w:pPr>
        <w:pStyle w:val="Prrafodelista"/>
        <w:spacing w:line="360" w:lineRule="auto"/>
        <w:rPr>
          <w:rFonts w:ascii="Arial" w:hAnsi="Arial" w:cs="Arial"/>
          <w:sz w:val="24"/>
          <w:szCs w:val="24"/>
          <w:lang w:val="es-CO"/>
        </w:rPr>
      </w:pPr>
    </w:p>
    <w:p w14:paraId="78C9767E" w14:textId="66E242EF" w:rsidR="005D1B1D" w:rsidRPr="009545B0" w:rsidRDefault="00713CC5" w:rsidP="0086732C">
      <w:pPr>
        <w:pStyle w:val="Prrafodelista"/>
        <w:numPr>
          <w:ilvl w:val="0"/>
          <w:numId w:val="11"/>
        </w:numPr>
        <w:spacing w:line="360" w:lineRule="auto"/>
        <w:rPr>
          <w:rFonts w:ascii="Arial" w:hAnsi="Arial" w:cs="Arial"/>
          <w:b/>
          <w:bCs/>
          <w:sz w:val="24"/>
          <w:szCs w:val="24"/>
          <w:lang w:val="es-CO"/>
        </w:rPr>
      </w:pPr>
      <w:r w:rsidRPr="009545B0">
        <w:rPr>
          <w:rFonts w:ascii="Arial" w:hAnsi="Arial" w:cs="Arial"/>
          <w:b/>
          <w:bCs/>
          <w:sz w:val="24"/>
          <w:szCs w:val="24"/>
          <w:lang w:val="es-CO"/>
        </w:rPr>
        <w:t>Espacio abierto de aportes y sugerencias (10 min)</w:t>
      </w:r>
    </w:p>
    <w:p w14:paraId="63D3CA50" w14:textId="77777777" w:rsidR="005D1B1D" w:rsidRPr="009545B0" w:rsidRDefault="00713CC5" w:rsidP="0086732C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  <w:r w:rsidRPr="009545B0">
        <w:rPr>
          <w:rFonts w:ascii="Arial" w:hAnsi="Arial" w:cs="Arial"/>
          <w:sz w:val="24"/>
          <w:szCs w:val="24"/>
          <w:lang w:val="es-CO"/>
        </w:rPr>
        <w:t>Responsable: Todo el equipo.</w:t>
      </w:r>
      <w:r w:rsidRPr="009545B0">
        <w:rPr>
          <w:rFonts w:ascii="Arial" w:hAnsi="Arial" w:cs="Arial"/>
          <w:sz w:val="24"/>
          <w:szCs w:val="24"/>
          <w:lang w:val="es-CO"/>
        </w:rPr>
        <w:br/>
        <w:t>Actividad:</w:t>
      </w:r>
      <w:r w:rsidRPr="009545B0">
        <w:rPr>
          <w:rFonts w:ascii="Arial" w:hAnsi="Arial" w:cs="Arial"/>
          <w:sz w:val="24"/>
          <w:szCs w:val="24"/>
          <w:lang w:val="es-CO"/>
        </w:rPr>
        <w:br/>
        <w:t>- Preguntar: ¿Qué podemos mejorar en nuestros procesos?</w:t>
      </w:r>
      <w:r w:rsidRPr="009545B0">
        <w:rPr>
          <w:rFonts w:ascii="Arial" w:hAnsi="Arial" w:cs="Arial"/>
          <w:sz w:val="24"/>
          <w:szCs w:val="24"/>
          <w:lang w:val="es-CO"/>
        </w:rPr>
        <w:br/>
        <w:t>- Recoger sugerencias para futuros temas o acciones.</w:t>
      </w:r>
      <w:r w:rsidRPr="009545B0">
        <w:rPr>
          <w:rFonts w:ascii="Arial" w:hAnsi="Arial" w:cs="Arial"/>
          <w:sz w:val="24"/>
          <w:szCs w:val="24"/>
          <w:lang w:val="es-CO"/>
        </w:rPr>
        <w:br/>
        <w:t>- Anotar ideas para próximas reuniones.</w:t>
      </w:r>
    </w:p>
    <w:p w14:paraId="4F0559B8" w14:textId="1CDB5D24" w:rsidR="005D1B1D" w:rsidRDefault="00713CC5" w:rsidP="0086732C">
      <w:pPr>
        <w:pStyle w:val="Ttulo2"/>
        <w:numPr>
          <w:ilvl w:val="0"/>
          <w:numId w:val="11"/>
        </w:numPr>
        <w:spacing w:line="360" w:lineRule="auto"/>
        <w:rPr>
          <w:rFonts w:ascii="Arial" w:hAnsi="Arial" w:cs="Arial"/>
          <w:color w:val="auto"/>
          <w:sz w:val="24"/>
          <w:szCs w:val="24"/>
          <w:lang w:val="es-CO"/>
        </w:rPr>
      </w:pPr>
      <w:r w:rsidRPr="009545B0">
        <w:rPr>
          <w:rFonts w:ascii="Arial" w:hAnsi="Arial" w:cs="Arial"/>
          <w:color w:val="auto"/>
          <w:sz w:val="24"/>
          <w:szCs w:val="24"/>
          <w:lang w:val="es-CO"/>
        </w:rPr>
        <w:t>Cierre y próximos pasos (5 min)</w:t>
      </w:r>
    </w:p>
    <w:p w14:paraId="1B4FCEF3" w14:textId="52AF0668" w:rsidR="005D1B1D" w:rsidRPr="009545B0" w:rsidRDefault="00713CC5" w:rsidP="0086732C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  <w:r w:rsidRPr="009545B0">
        <w:rPr>
          <w:rFonts w:ascii="Arial" w:hAnsi="Arial" w:cs="Arial"/>
          <w:sz w:val="24"/>
          <w:szCs w:val="24"/>
          <w:lang w:val="es-CO"/>
        </w:rPr>
        <w:t>Actividad:</w:t>
      </w:r>
      <w:r w:rsidRPr="009545B0">
        <w:rPr>
          <w:rFonts w:ascii="Arial" w:hAnsi="Arial" w:cs="Arial"/>
          <w:sz w:val="24"/>
          <w:szCs w:val="24"/>
          <w:lang w:val="es-CO"/>
        </w:rPr>
        <w:br/>
        <w:t>- Resumen de acuerdos, responsables y fechas límite.</w:t>
      </w:r>
      <w:r w:rsidRPr="009545B0">
        <w:rPr>
          <w:rFonts w:ascii="Arial" w:hAnsi="Arial" w:cs="Arial"/>
          <w:sz w:val="24"/>
          <w:szCs w:val="24"/>
          <w:lang w:val="es-CO"/>
        </w:rPr>
        <w:br/>
        <w:t>- Verificar que todos comprendan sus compromisos.</w:t>
      </w:r>
      <w:r w:rsidRPr="009545B0">
        <w:rPr>
          <w:rFonts w:ascii="Arial" w:hAnsi="Arial" w:cs="Arial"/>
          <w:sz w:val="24"/>
          <w:szCs w:val="24"/>
          <w:lang w:val="es-CO"/>
        </w:rPr>
        <w:br/>
        <w:t>- Breve reflexión final: ¿Cómo se sintieron durante el diálogo?</w:t>
      </w:r>
      <w:r w:rsidRPr="009545B0">
        <w:rPr>
          <w:rFonts w:ascii="Arial" w:hAnsi="Arial" w:cs="Arial"/>
          <w:sz w:val="24"/>
          <w:szCs w:val="24"/>
          <w:lang w:val="es-CO"/>
        </w:rPr>
        <w:br/>
        <w:t>- Agradecimiento por la participación.</w:t>
      </w:r>
    </w:p>
    <w:p w14:paraId="5FC2F15B" w14:textId="77777777" w:rsidR="005D1B1D" w:rsidRPr="009545B0" w:rsidRDefault="00713CC5" w:rsidP="0086732C">
      <w:pPr>
        <w:pStyle w:val="Ttulo2"/>
        <w:spacing w:line="360" w:lineRule="auto"/>
        <w:rPr>
          <w:rFonts w:ascii="Arial" w:hAnsi="Arial" w:cs="Arial"/>
          <w:color w:val="auto"/>
          <w:sz w:val="24"/>
          <w:szCs w:val="24"/>
          <w:lang w:val="es-CO"/>
        </w:rPr>
      </w:pPr>
      <w:r w:rsidRPr="009545B0">
        <w:rPr>
          <w:rFonts w:ascii="Segoe UI Emoji" w:hAnsi="Segoe UI Emoji" w:cs="Segoe UI Emoji"/>
          <w:color w:val="auto"/>
          <w:sz w:val="24"/>
          <w:szCs w:val="24"/>
          <w:lang w:val="es-CO"/>
        </w:rPr>
        <w:t>✅</w:t>
      </w:r>
      <w:r w:rsidRPr="009545B0">
        <w:rPr>
          <w:rFonts w:ascii="Arial" w:hAnsi="Arial" w:cs="Arial"/>
          <w:color w:val="auto"/>
          <w:sz w:val="24"/>
          <w:szCs w:val="24"/>
          <w:lang w:val="es-CO"/>
        </w:rPr>
        <w:t xml:space="preserve"> Consejos adicionales</w:t>
      </w:r>
    </w:p>
    <w:p w14:paraId="61B93563" w14:textId="181B414C" w:rsidR="00FF3E30" w:rsidRPr="003615A9" w:rsidRDefault="00713CC5" w:rsidP="00FD6696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  <w:r w:rsidRPr="009545B0">
        <w:rPr>
          <w:rFonts w:ascii="Arial" w:hAnsi="Arial" w:cs="Arial"/>
          <w:sz w:val="24"/>
          <w:szCs w:val="24"/>
          <w:lang w:val="es-CO"/>
        </w:rPr>
        <w:t>- Fomentar la escucha activa: no interrumpir, parafrasear para confirmar comprensión.</w:t>
      </w:r>
      <w:r w:rsidRPr="009545B0">
        <w:rPr>
          <w:rFonts w:ascii="Arial" w:hAnsi="Arial" w:cs="Arial"/>
          <w:sz w:val="24"/>
          <w:szCs w:val="24"/>
          <w:lang w:val="es-CO"/>
        </w:rPr>
        <w:br/>
        <w:t>- Si surgen desacuerdos, centrarse en las ideas, no en las personas.</w:t>
      </w:r>
      <w:r w:rsidRPr="009545B0">
        <w:rPr>
          <w:rFonts w:ascii="Arial" w:hAnsi="Arial" w:cs="Arial"/>
          <w:sz w:val="24"/>
          <w:szCs w:val="24"/>
          <w:lang w:val="es-CO"/>
        </w:rPr>
        <w:br/>
        <w:t>- Registrar acuerdos por escrito y compartir acta resumida después de la reunión</w:t>
      </w:r>
      <w:r w:rsidR="00FD6696">
        <w:rPr>
          <w:rFonts w:ascii="Arial" w:hAnsi="Arial" w:cs="Arial"/>
          <w:sz w:val="24"/>
          <w:szCs w:val="24"/>
          <w:lang w:val="es-CO"/>
        </w:rPr>
        <w:t>.</w:t>
      </w:r>
    </w:p>
    <w:p w14:paraId="4FB2FA5D" w14:textId="77777777" w:rsidR="0030224C" w:rsidRPr="009545B0" w:rsidRDefault="0030224C" w:rsidP="0086732C">
      <w:pPr>
        <w:spacing w:line="360" w:lineRule="auto"/>
        <w:rPr>
          <w:rFonts w:ascii="Arial" w:hAnsi="Arial" w:cs="Arial"/>
          <w:sz w:val="24"/>
          <w:szCs w:val="24"/>
          <w:lang w:val="es-CO"/>
        </w:rPr>
      </w:pPr>
    </w:p>
    <w:sectPr w:rsidR="0030224C" w:rsidRPr="009545B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763F9D"/>
    <w:multiLevelType w:val="hybridMultilevel"/>
    <w:tmpl w:val="4238C4B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7389E"/>
    <w:multiLevelType w:val="hybridMultilevel"/>
    <w:tmpl w:val="4670CCBE"/>
    <w:lvl w:ilvl="0" w:tplc="4B86C7D2">
      <w:numFmt w:val="bullet"/>
      <w:lvlText w:val="-"/>
      <w:lvlJc w:val="left"/>
      <w:pPr>
        <w:ind w:left="360" w:hanging="360"/>
      </w:pPr>
      <w:rPr>
        <w:rFonts w:ascii="Cambria" w:eastAsiaTheme="minorEastAsia" w:hAnsi="Cambri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BF7C94"/>
    <w:multiLevelType w:val="hybridMultilevel"/>
    <w:tmpl w:val="60DE81E6"/>
    <w:lvl w:ilvl="0" w:tplc="817843E6">
      <w:start w:val="9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12255"/>
    <w:multiLevelType w:val="hybridMultilevel"/>
    <w:tmpl w:val="2786BEA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EF73A0"/>
    <w:multiLevelType w:val="hybridMultilevel"/>
    <w:tmpl w:val="34B201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A59B2"/>
    <w:multiLevelType w:val="hybridMultilevel"/>
    <w:tmpl w:val="97644024"/>
    <w:lvl w:ilvl="0" w:tplc="0A1C2C86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2"/>
  </w:num>
  <w:num w:numId="13">
    <w:abstractNumId w:val="14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6432"/>
    <w:rsid w:val="0015074B"/>
    <w:rsid w:val="00152EC9"/>
    <w:rsid w:val="0018203B"/>
    <w:rsid w:val="00224514"/>
    <w:rsid w:val="00257700"/>
    <w:rsid w:val="0029639D"/>
    <w:rsid w:val="002A2A96"/>
    <w:rsid w:val="002A517E"/>
    <w:rsid w:val="002D5C60"/>
    <w:rsid w:val="0030224C"/>
    <w:rsid w:val="00326F90"/>
    <w:rsid w:val="003615A9"/>
    <w:rsid w:val="00427F48"/>
    <w:rsid w:val="00462B14"/>
    <w:rsid w:val="004819AD"/>
    <w:rsid w:val="00541A75"/>
    <w:rsid w:val="00552AA1"/>
    <w:rsid w:val="0058420C"/>
    <w:rsid w:val="005A2E84"/>
    <w:rsid w:val="005B6E11"/>
    <w:rsid w:val="005D1B1D"/>
    <w:rsid w:val="00712980"/>
    <w:rsid w:val="00713CC5"/>
    <w:rsid w:val="00733D44"/>
    <w:rsid w:val="00750425"/>
    <w:rsid w:val="00792425"/>
    <w:rsid w:val="0086732C"/>
    <w:rsid w:val="00912776"/>
    <w:rsid w:val="00937E3F"/>
    <w:rsid w:val="009545B0"/>
    <w:rsid w:val="0098146D"/>
    <w:rsid w:val="00AA1D8D"/>
    <w:rsid w:val="00AD6BF4"/>
    <w:rsid w:val="00AF64D2"/>
    <w:rsid w:val="00B114ED"/>
    <w:rsid w:val="00B47730"/>
    <w:rsid w:val="00C86382"/>
    <w:rsid w:val="00CB0664"/>
    <w:rsid w:val="00D145E7"/>
    <w:rsid w:val="00D23CF5"/>
    <w:rsid w:val="00D424D8"/>
    <w:rsid w:val="00E62B83"/>
    <w:rsid w:val="00F507F4"/>
    <w:rsid w:val="00F71B80"/>
    <w:rsid w:val="00FC693F"/>
    <w:rsid w:val="00FD6696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F3BFE2"/>
  <w14:defaultImageDpi w14:val="330"/>
  <w15:docId w15:val="{D8F32AED-4C41-4540-8C48-411E8851F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954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65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37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336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Usuario</cp:lastModifiedBy>
  <cp:revision>37</cp:revision>
  <dcterms:created xsi:type="dcterms:W3CDTF">2025-06-18T00:35:00Z</dcterms:created>
  <dcterms:modified xsi:type="dcterms:W3CDTF">2025-06-28T17:12:00Z</dcterms:modified>
  <cp:category/>
</cp:coreProperties>
</file>